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weiidi92jmn8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Diversity &amp; Inclusion Survey</w:t>
      </w:r>
    </w:p>
    <w:p w14:paraId="00000003">
      <w:pPr>
        <w:pageBreakBefore w:val="0"/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improve D&amp;I initiatives.  </w:t>
      </w:r>
    </w:p>
    <w:p w14:paraId="0000000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5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Improve your D&amp;I initiatives by asking employees the right diversity and inclusion questions to measure, adjust, and forge ahead. Copy this template to your Google Drive and customize it for your organization.</w:t>
      </w:r>
    </w:p>
    <w:p w14:paraId="0000000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D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3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4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5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Other (Specify) ___________</w:t>
      </w:r>
    </w:p>
    <w:p w14:paraId="00000016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Rather Not Say</w:t>
      </w:r>
    </w:p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A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C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D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E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F">
      <w:pPr>
        <w:pageBreakBefore w:val="0"/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2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3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4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5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6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7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D&amp;I Questionnaire</w:t>
      </w:r>
    </w:p>
    <w:p w14:paraId="00000028">
      <w:pPr>
        <w:pageBreakBefore w:val="0"/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B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C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D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see strong leadership support of the organization’s value of diversity and inclusion:</w:t>
      </w:r>
    </w:p>
    <w:p w14:paraId="0000003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1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Our organization is committed to diversity and inclusion:</w:t>
      </w:r>
    </w:p>
    <w:p w14:paraId="0000003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9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A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B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C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D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People of all cultures and backgrounds are respected and valued here:</w:t>
      </w:r>
    </w:p>
    <w:p w14:paraId="0000004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1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2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3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4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5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included and respected within the organization:</w:t>
      </w:r>
    </w:p>
    <w:p w14:paraId="0000004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9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A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B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C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D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comfortable talking about my background and cultural experiences with my colleagues:</w:t>
      </w:r>
    </w:p>
    <w:p w14:paraId="0000005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1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2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3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4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5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Management demonstrates a commitment to meeting the needs of employees with disabilities:</w:t>
      </w:r>
    </w:p>
    <w:p w14:paraId="0000005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9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A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B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C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D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Racial, ethnic, and gender-based jokes are not tolerated at this organization:</w:t>
      </w:r>
    </w:p>
    <w:p w14:paraId="0000006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1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2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3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4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5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This organization provides an environment for the free and open expression of ideas, opinions, and beliefs:</w:t>
      </w:r>
    </w:p>
    <w:p w14:paraId="0000006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9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A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B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C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D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If I had a concern about harassment or discrimination, I know where and how to report that concern:</w:t>
      </w:r>
    </w:p>
    <w:p w14:paraId="0000007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1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2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3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4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5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organization’s policies and procedures discourage discrimination:</w:t>
      </w:r>
    </w:p>
    <w:p w14:paraId="0000007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9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A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B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C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D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believe this organization will take appropriate action in response to incidents of discrimination:</w:t>
      </w:r>
    </w:p>
    <w:p w14:paraId="0000008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1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2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3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4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5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Within the organization, everyone has access to equal employment opportunities regardless of their difference:</w:t>
      </w:r>
    </w:p>
    <w:p w14:paraId="0000008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9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A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B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C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D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manager demonstrates commitment to and support of diversity:</w:t>
      </w:r>
    </w:p>
    <w:p w14:paraId="0000009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1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92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93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94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95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9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In my organization, I can be successful as my authentic self:</w:t>
      </w:r>
    </w:p>
    <w:p w14:paraId="0000009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9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9A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9B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9C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9D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9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Promotion decisions are fair at my company:</w:t>
      </w:r>
    </w:p>
    <w:p w14:paraId="000000A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1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A2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A3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A4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A5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A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job performance is evaluated fairly:</w:t>
      </w:r>
    </w:p>
    <w:p w14:paraId="000000A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9">
      <w:pPr>
        <w:pageBreakBefore w:val="0"/>
        <w:numPr>
          <w:ilvl w:val="0"/>
          <w:numId w:val="2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AA">
      <w:pPr>
        <w:pageBreakBefore w:val="0"/>
        <w:numPr>
          <w:ilvl w:val="0"/>
          <w:numId w:val="2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AB">
      <w:pPr>
        <w:pageBreakBefore w:val="0"/>
        <w:numPr>
          <w:ilvl w:val="0"/>
          <w:numId w:val="2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AC">
      <w:pPr>
        <w:pageBreakBefore w:val="0"/>
        <w:numPr>
          <w:ilvl w:val="0"/>
          <w:numId w:val="2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AD">
      <w:pPr>
        <w:pageBreakBefore w:val="0"/>
        <w:numPr>
          <w:ilvl w:val="0"/>
          <w:numId w:val="2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A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other comments or suggestions?</w:t>
      </w:r>
    </w:p>
    <w:p w14:paraId="000000B0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78734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B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B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B3">
      <w:pPr>
        <w:pageBreakBefore w:val="0"/>
        <w:rPr>
          <w:rFonts w:ascii="Cambria" w:hAnsi="Cambria" w:eastAsia="Cambria" w:cs="Cambria"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242D4F6B-D9CD-4013-A0A5-CE378BD37761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121A0DE4-1CAD-4EDD-80CA-1B16C3E03A0D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11F71EA1-39EB-4125-A061-011C435E08AF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EC3AB6EE-4E91-4C5E-B326-D2B4D0FF70DE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66774EE7-056A-44AC-9C58-E6429D9641DD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0A36CFAD-29C6-42B3-980B-AC50DAAFA34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9C8AC8EF"/>
    <w:multiLevelType w:val="multilevel"/>
    <w:tmpl w:val="9C8AC8E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C8879AEF"/>
    <w:multiLevelType w:val="multilevel"/>
    <w:tmpl w:val="C8879AE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D7F9FE59"/>
    <w:multiLevelType w:val="multilevel"/>
    <w:tmpl w:val="D7F9FE5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DCBA6B53"/>
    <w:multiLevelType w:val="multilevel"/>
    <w:tmpl w:val="DCBA6B5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F4B5D9F5"/>
    <w:multiLevelType w:val="multilevel"/>
    <w:tmpl w:val="F4B5D9F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0">
    <w:nsid w:val="0248C179"/>
    <w:multiLevelType w:val="multilevel"/>
    <w:tmpl w:val="0248C17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1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2">
    <w:nsid w:val="2470EC97"/>
    <w:multiLevelType w:val="multilevel"/>
    <w:tmpl w:val="2470EC97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3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4">
    <w:nsid w:val="2A8F537B"/>
    <w:multiLevelType w:val="multilevel"/>
    <w:tmpl w:val="2A8F537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5">
    <w:nsid w:val="4C1BAE26"/>
    <w:multiLevelType w:val="multilevel"/>
    <w:tmpl w:val="4C1BAE26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6">
    <w:nsid w:val="4D4DC07F"/>
    <w:multiLevelType w:val="multilevel"/>
    <w:tmpl w:val="4D4DC07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7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8">
    <w:nsid w:val="5A241D34"/>
    <w:multiLevelType w:val="multilevel"/>
    <w:tmpl w:val="5A241D3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9">
    <w:nsid w:val="72183CF9"/>
    <w:multiLevelType w:val="multilevel"/>
    <w:tmpl w:val="72183C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3"/>
  </w:num>
  <w:num w:numId="5">
    <w:abstractNumId w:val="2"/>
  </w:num>
  <w:num w:numId="6">
    <w:abstractNumId w:val="11"/>
  </w:num>
  <w:num w:numId="7">
    <w:abstractNumId w:val="13"/>
  </w:num>
  <w:num w:numId="8">
    <w:abstractNumId w:val="19"/>
  </w:num>
  <w:num w:numId="9">
    <w:abstractNumId w:val="10"/>
  </w:num>
  <w:num w:numId="10">
    <w:abstractNumId w:val="0"/>
  </w:num>
  <w:num w:numId="11">
    <w:abstractNumId w:val="14"/>
  </w:num>
  <w:num w:numId="12">
    <w:abstractNumId w:val="18"/>
  </w:num>
  <w:num w:numId="13">
    <w:abstractNumId w:val="4"/>
  </w:num>
  <w:num w:numId="14">
    <w:abstractNumId w:val="16"/>
  </w:num>
  <w:num w:numId="15">
    <w:abstractNumId w:val="8"/>
  </w:num>
  <w:num w:numId="16">
    <w:abstractNumId w:val="12"/>
  </w:num>
  <w:num w:numId="17">
    <w:abstractNumId w:val="7"/>
  </w:num>
  <w:num w:numId="18">
    <w:abstractNumId w:val="6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690C2423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2026-03-03T06:30:24Z</dcterms:created>
  <dc:creator>ashvini</dc:creator>
  <cp:lastModifiedBy>Ashvini chelani</cp:lastModifiedBy>
  <dcterms:modified xsi:type="dcterms:W3CDTF">2026-03-03T06:30:32Z</dcterms:modified>
</cp:coreProperties>
</file>